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479092DA" w:rsidR="007866F0" w:rsidRDefault="00B42CEF" w:rsidP="00225F54">
      <w:pPr>
        <w:pStyle w:val="Heading1titel"/>
        <w:pBdr>
          <w:bottom w:val="single" w:sz="6" w:space="1" w:color="auto"/>
        </w:pBdr>
        <w:spacing w:line="276" w:lineRule="auto"/>
      </w:pPr>
      <w:r>
        <w:t xml:space="preserve">Bijlage </w:t>
      </w:r>
      <w:sdt>
        <w:sdtPr>
          <w:rPr>
            <w:highlight w:val="lightGray"/>
          </w:rPr>
          <w:id w:val="-1078595517"/>
          <w:placeholder>
            <w:docPart w:val="DefaultPlaceholder_-1854013440"/>
          </w:placeholder>
          <w:text/>
        </w:sdtPr>
        <w:sdtEndPr/>
        <w:sdtContent>
          <w:r w:rsidR="00F7367D">
            <w:rPr>
              <w:highlight w:val="lightGray"/>
            </w:rPr>
            <w:t>5</w:t>
          </w:r>
        </w:sdtContent>
      </w:sdt>
      <w:r>
        <w:t xml:space="preserve"> – Verklaring Russische partijen</w:t>
      </w:r>
      <w:r w:rsidR="00C94B41">
        <w:t xml:space="preserve"> perceel </w:t>
      </w:r>
      <w:r w:rsidR="00BE1094">
        <w:t>…</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4AC90ED7" w:rsidR="00B42CEF" w:rsidRDefault="00B42CEF" w:rsidP="00225F54">
      <w:pPr>
        <w:spacing w:line="276" w:lineRule="auto"/>
        <w:jc w:val="both"/>
        <w:rPr>
          <w:b/>
          <w:bCs/>
        </w:rPr>
      </w:pPr>
      <w:r>
        <w:rPr>
          <w:b/>
          <w:bCs/>
        </w:rPr>
        <w:t>Aanbesteding</w:t>
      </w:r>
      <w:r w:rsidR="00320FA6">
        <w:rPr>
          <w:b/>
          <w:bCs/>
        </w:rPr>
        <w:tab/>
      </w:r>
      <w:r w:rsidR="00320FA6">
        <w:rPr>
          <w:b/>
          <w:bCs/>
        </w:rPr>
        <w:tab/>
        <w:t>:</w:t>
      </w:r>
      <w:r w:rsidR="009D653E">
        <w:rPr>
          <w:b/>
          <w:bCs/>
        </w:rPr>
        <w:t xml:space="preserve"> </w:t>
      </w:r>
      <w:r w:rsidR="009D653E" w:rsidRPr="009D653E">
        <w:rPr>
          <w:b/>
          <w:bCs/>
        </w:rPr>
        <w:t>Arbodienstverlening en PMO</w:t>
      </w:r>
      <w:r w:rsidR="009D653E">
        <w:rPr>
          <w:b/>
          <w:bCs/>
        </w:rPr>
        <w:t xml:space="preserve"> perceel </w:t>
      </w:r>
      <w:r w:rsidR="00BE1094">
        <w:rPr>
          <w:b/>
          <w:bCs/>
        </w:rPr>
        <w:t>…</w:t>
      </w:r>
    </w:p>
    <w:p w14:paraId="5EA1D577" w14:textId="77777777" w:rsidR="00C94B41" w:rsidRDefault="00C94B41" w:rsidP="00225F54">
      <w:pPr>
        <w:spacing w:line="276" w:lineRule="auto"/>
        <w:jc w:val="both"/>
        <w:rPr>
          <w:b/>
          <w:bCs/>
        </w:rPr>
      </w:pPr>
    </w:p>
    <w:p w14:paraId="03EB0690" w14:textId="7AD52964" w:rsidR="00320FA6" w:rsidRDefault="00320FA6" w:rsidP="00225F54">
      <w:pPr>
        <w:spacing w:line="276" w:lineRule="auto"/>
        <w:jc w:val="both"/>
      </w:pPr>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04F34A9A" w14:textId="77777777" w:rsidR="00110466" w:rsidRDefault="00110466" w:rsidP="00225F54">
      <w:pPr>
        <w:spacing w:line="276" w:lineRule="auto"/>
        <w:jc w:val="both"/>
      </w:pPr>
    </w:p>
    <w:tbl>
      <w:tblPr>
        <w:tblStyle w:val="Tabelraster"/>
        <w:tblW w:w="0" w:type="auto"/>
        <w:tblLook w:val="04A0" w:firstRow="1" w:lastRow="0" w:firstColumn="1" w:lastColumn="0" w:noHBand="0" w:noVBand="1"/>
      </w:tblPr>
      <w:tblGrid>
        <w:gridCol w:w="2122"/>
        <w:gridCol w:w="7506"/>
      </w:tblGrid>
      <w:tr w:rsidR="00110466" w14:paraId="66FF4612" w14:textId="77777777" w:rsidTr="00110466">
        <w:tc>
          <w:tcPr>
            <w:tcW w:w="2122" w:type="dxa"/>
          </w:tcPr>
          <w:p w14:paraId="7FB876B4" w14:textId="05552E85" w:rsidR="00110466" w:rsidRDefault="00110466" w:rsidP="00110466">
            <w:pPr>
              <w:spacing w:before="120" w:after="120" w:line="276" w:lineRule="auto"/>
              <w:jc w:val="both"/>
            </w:pPr>
            <w:r>
              <w:t>Plaats</w:t>
            </w:r>
          </w:p>
        </w:tc>
        <w:tc>
          <w:tcPr>
            <w:tcW w:w="7506" w:type="dxa"/>
          </w:tcPr>
          <w:p w14:paraId="62AECD1A" w14:textId="77777777" w:rsidR="00110466" w:rsidRDefault="00110466" w:rsidP="00110466">
            <w:pPr>
              <w:spacing w:before="120" w:after="120" w:line="276" w:lineRule="auto"/>
              <w:jc w:val="both"/>
            </w:pPr>
          </w:p>
        </w:tc>
      </w:tr>
      <w:tr w:rsidR="00110466" w14:paraId="6C270255" w14:textId="77777777" w:rsidTr="00110466">
        <w:tc>
          <w:tcPr>
            <w:tcW w:w="2122" w:type="dxa"/>
          </w:tcPr>
          <w:p w14:paraId="6A300265" w14:textId="15605678" w:rsidR="00110466" w:rsidRDefault="00110466" w:rsidP="00110466">
            <w:pPr>
              <w:spacing w:before="120" w:after="120" w:line="276" w:lineRule="auto"/>
              <w:jc w:val="both"/>
            </w:pPr>
            <w:r>
              <w:t>Datum</w:t>
            </w:r>
          </w:p>
        </w:tc>
        <w:tc>
          <w:tcPr>
            <w:tcW w:w="7506" w:type="dxa"/>
          </w:tcPr>
          <w:p w14:paraId="4ED8BF12" w14:textId="77777777" w:rsidR="00110466" w:rsidRDefault="00110466" w:rsidP="00110466">
            <w:pPr>
              <w:spacing w:before="120" w:after="120" w:line="276" w:lineRule="auto"/>
              <w:jc w:val="both"/>
            </w:pPr>
          </w:p>
        </w:tc>
      </w:tr>
      <w:tr w:rsidR="00110466" w14:paraId="7954D3A9" w14:textId="77777777" w:rsidTr="00110466">
        <w:tc>
          <w:tcPr>
            <w:tcW w:w="2122" w:type="dxa"/>
          </w:tcPr>
          <w:p w14:paraId="2F916D31" w14:textId="47A91445" w:rsidR="00110466" w:rsidRDefault="00110466" w:rsidP="00110466">
            <w:pPr>
              <w:spacing w:before="120" w:after="120" w:line="276" w:lineRule="auto"/>
              <w:jc w:val="both"/>
            </w:pPr>
            <w:r>
              <w:t>Naam</w:t>
            </w:r>
          </w:p>
        </w:tc>
        <w:tc>
          <w:tcPr>
            <w:tcW w:w="7506" w:type="dxa"/>
          </w:tcPr>
          <w:p w14:paraId="7916C372" w14:textId="77777777" w:rsidR="00110466" w:rsidRDefault="00110466" w:rsidP="00110466">
            <w:pPr>
              <w:spacing w:before="120" w:after="120" w:line="276" w:lineRule="auto"/>
              <w:jc w:val="both"/>
            </w:pPr>
          </w:p>
        </w:tc>
      </w:tr>
      <w:tr w:rsidR="00110466" w14:paraId="0E36AAD2" w14:textId="77777777" w:rsidTr="00110466">
        <w:tc>
          <w:tcPr>
            <w:tcW w:w="2122" w:type="dxa"/>
          </w:tcPr>
          <w:p w14:paraId="46490649" w14:textId="067E5562" w:rsidR="00110466" w:rsidRDefault="00110466" w:rsidP="00110466">
            <w:pPr>
              <w:spacing w:before="120" w:after="120" w:line="276" w:lineRule="auto"/>
              <w:jc w:val="both"/>
            </w:pPr>
            <w:r>
              <w:t>Functie</w:t>
            </w:r>
          </w:p>
        </w:tc>
        <w:tc>
          <w:tcPr>
            <w:tcW w:w="7506" w:type="dxa"/>
          </w:tcPr>
          <w:p w14:paraId="7A82FD27" w14:textId="77777777" w:rsidR="00110466" w:rsidRDefault="00110466" w:rsidP="00110466">
            <w:pPr>
              <w:spacing w:before="120" w:after="120" w:line="276" w:lineRule="auto"/>
              <w:jc w:val="both"/>
            </w:pPr>
          </w:p>
        </w:tc>
      </w:tr>
      <w:tr w:rsidR="00110466" w14:paraId="261D2B9B" w14:textId="77777777" w:rsidTr="00110466">
        <w:tc>
          <w:tcPr>
            <w:tcW w:w="2122" w:type="dxa"/>
          </w:tcPr>
          <w:p w14:paraId="61458139" w14:textId="77777777" w:rsidR="00110466" w:rsidRDefault="00110466" w:rsidP="00110466">
            <w:pPr>
              <w:spacing w:before="120" w:after="120" w:line="276" w:lineRule="auto"/>
              <w:jc w:val="both"/>
            </w:pPr>
            <w:r>
              <w:t>Handtekening</w:t>
            </w:r>
          </w:p>
          <w:p w14:paraId="03E70071" w14:textId="77777777" w:rsidR="00110466" w:rsidRDefault="00110466" w:rsidP="00110466">
            <w:pPr>
              <w:spacing w:before="120" w:after="120" w:line="276" w:lineRule="auto"/>
              <w:jc w:val="both"/>
            </w:pPr>
          </w:p>
          <w:p w14:paraId="76BD21CC" w14:textId="77777777" w:rsidR="00110466" w:rsidRPr="00320FA6" w:rsidRDefault="00110466" w:rsidP="00110466">
            <w:pPr>
              <w:spacing w:before="120" w:after="120" w:line="276" w:lineRule="auto"/>
              <w:jc w:val="both"/>
            </w:pPr>
          </w:p>
          <w:p w14:paraId="2DDF0F13" w14:textId="77777777" w:rsidR="00110466" w:rsidRDefault="00110466" w:rsidP="00110466">
            <w:pPr>
              <w:spacing w:before="120" w:after="120" w:line="276" w:lineRule="auto"/>
              <w:jc w:val="both"/>
            </w:pPr>
          </w:p>
        </w:tc>
        <w:tc>
          <w:tcPr>
            <w:tcW w:w="7506" w:type="dxa"/>
          </w:tcPr>
          <w:p w14:paraId="61521C86" w14:textId="77777777" w:rsidR="00110466" w:rsidRDefault="00110466" w:rsidP="00110466">
            <w:pPr>
              <w:spacing w:before="120" w:after="120" w:line="276" w:lineRule="auto"/>
              <w:jc w:val="both"/>
            </w:pPr>
          </w:p>
        </w:tc>
      </w:tr>
    </w:tbl>
    <w:p w14:paraId="4D5B60F2" w14:textId="77777777" w:rsidR="00225F54" w:rsidRDefault="00225F54" w:rsidP="000958B7">
      <w:pPr>
        <w:spacing w:line="276" w:lineRule="auto"/>
        <w:jc w:val="both"/>
      </w:pPr>
    </w:p>
    <w:sectPr w:rsidR="00225F5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6640" w14:textId="77777777" w:rsidR="00CF7AF9" w:rsidRDefault="00CF7AF9">
      <w:r>
        <w:separator/>
      </w:r>
    </w:p>
  </w:endnote>
  <w:endnote w:type="continuationSeparator" w:id="0">
    <w:p w14:paraId="5B596D4A" w14:textId="77777777" w:rsidR="00CF7AF9" w:rsidRDefault="00CF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57E69371" w14:textId="77777777" w:rsidR="000C476C" w:rsidRDefault="000C476C" w:rsidP="000C476C">
            <w:pPr>
              <w:pStyle w:val="Voettekst"/>
              <w:pBdr>
                <w:bottom w:val="single" w:sz="6" w:space="1" w:color="auto"/>
              </w:pBdr>
              <w:jc w:val="right"/>
            </w:pPr>
          </w:p>
          <w:p w14:paraId="12002916" w14:textId="32442C9F" w:rsidR="005C1431" w:rsidRDefault="000C476C" w:rsidP="000C476C">
            <w:pPr>
              <w:pStyle w:val="Voettekst"/>
            </w:pPr>
            <w:r>
              <w:t xml:space="preserve">Bijlage </w:t>
            </w:r>
            <w:sdt>
              <w:sdtPr>
                <w:rPr>
                  <w:highlight w:val="lightGray"/>
                </w:rPr>
                <w:id w:val="-628544538"/>
                <w:placeholder>
                  <w:docPart w:val="DefaultPlaceholder_-1854013440"/>
                </w:placeholder>
                <w:text/>
              </w:sdtPr>
              <w:sdtEndPr/>
              <w:sdtContent>
                <w:r w:rsidR="006C1F7B">
                  <w:rPr>
                    <w:highlight w:val="lightGray"/>
                  </w:rPr>
                  <w:t>5</w:t>
                </w:r>
              </w:sdtContent>
            </w:sdt>
            <w:r>
              <w:t xml:space="preserve"> – Verklaring Russische partijen</w:t>
            </w:r>
            <w:r>
              <w:tab/>
              <w:t xml:space="preserve">                </w:t>
            </w:r>
            <w:r>
              <w:tab/>
              <w:t xml:space="preserve">                         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AAF2" w14:textId="77777777" w:rsidR="00CF7AF9" w:rsidRDefault="00CF7AF9">
      <w:r>
        <w:separator/>
      </w:r>
    </w:p>
  </w:footnote>
  <w:footnote w:type="continuationSeparator" w:id="0">
    <w:p w14:paraId="6F69DBDF" w14:textId="77777777" w:rsidR="00CF7AF9" w:rsidRDefault="00CF7AF9">
      <w:r>
        <w:continuationSeparator/>
      </w:r>
    </w:p>
  </w:footnote>
  <w:footnote w:id="1">
    <w:p w14:paraId="25FF86E5" w14:textId="2D44D179" w:rsidR="00DD0305" w:rsidRDefault="00DD0305">
      <w:pPr>
        <w:pStyle w:val="Voetnoottekst"/>
      </w:pPr>
      <w:r>
        <w:rPr>
          <w:rStyle w:val="Voetnootmarkering"/>
        </w:rPr>
        <w:footnoteRef/>
      </w:r>
      <w:r>
        <w:t xml:space="preserve"> </w:t>
      </w:r>
      <w:r w:rsidR="004755FF">
        <w:rPr>
          <w:sz w:val="16"/>
          <w:szCs w:val="16"/>
        </w:rPr>
        <w:t>Als</w:t>
      </w:r>
      <w:r w:rsidR="004755FF" w:rsidRPr="00A40D5F">
        <w:rPr>
          <w:sz w:val="16"/>
          <w:szCs w:val="16"/>
        </w:rPr>
        <w:t xml:space="preserve"> </w:t>
      </w:r>
      <w:r w:rsidRPr="00A40D5F">
        <w:rPr>
          <w:sz w:val="16"/>
          <w:szCs w:val="16"/>
        </w:rPr>
        <w:t xml:space="preserve">er sprake is van een combinatie, </w:t>
      </w:r>
      <w:r w:rsidR="004755FF">
        <w:rPr>
          <w:sz w:val="16"/>
          <w:szCs w:val="16"/>
        </w:rPr>
        <w:t>moeten</w:t>
      </w:r>
      <w:r w:rsidR="004755FF" w:rsidRPr="00A40D5F">
        <w:rPr>
          <w:sz w:val="16"/>
          <w:szCs w:val="16"/>
        </w:rPr>
        <w:t xml:space="preserve"> </w:t>
      </w:r>
      <w:r w:rsidRPr="000958B7">
        <w:rPr>
          <w:sz w:val="16"/>
          <w:szCs w:val="16"/>
          <w:u w:val="single"/>
        </w:rPr>
        <w:t>alle</w:t>
      </w:r>
      <w:r w:rsidRPr="00A40D5F">
        <w:rPr>
          <w:sz w:val="16"/>
          <w:szCs w:val="16"/>
        </w:rPr>
        <w:t xml:space="preserve"> deelnemers in de combinatie (de </w:t>
      </w:r>
      <w:proofErr w:type="spellStart"/>
      <w:r w:rsidRPr="00A40D5F">
        <w:rPr>
          <w:sz w:val="16"/>
          <w:szCs w:val="16"/>
        </w:rPr>
        <w:t>combinanten</w:t>
      </w:r>
      <w:proofErr w:type="spellEnd"/>
      <w:r w:rsidRPr="00A40D5F">
        <w:rPr>
          <w:sz w:val="16"/>
          <w:szCs w:val="16"/>
        </w:rPr>
        <w:t>)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shd w:val="clear" w:color="auto" w:fill="auto"/>
        </w:tcPr>
        <w:p w14:paraId="5C44B3E7" w14:textId="77777777" w:rsidR="00713A38" w:rsidRDefault="00713A38" w:rsidP="0023628B">
          <w:pPr>
            <w:pStyle w:val="Koptekst"/>
          </w:pPr>
        </w:p>
      </w:tc>
      <w:tc>
        <w:tcPr>
          <w:tcW w:w="10490" w:type="dxa"/>
          <w:shd w:val="clear" w:color="auto" w:fill="auto"/>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shd w:val="clear" w:color="auto" w:fill="auto"/>
        </w:tcPr>
        <w:p w14:paraId="47C4D0AE" w14:textId="77777777" w:rsidR="00713A38" w:rsidRDefault="00713A38" w:rsidP="0023628B">
          <w:pPr>
            <w:pStyle w:val="Koptekst"/>
          </w:pPr>
        </w:p>
      </w:tc>
      <w:tc>
        <w:tcPr>
          <w:tcW w:w="10490" w:type="dxa"/>
          <w:shd w:val="clear" w:color="auto" w:fill="auto"/>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502A9A3B" w:rsidR="00D76EFD" w:rsidRDefault="00BE1094" w:rsidP="00D76EFD">
    <w:pPr>
      <w:pStyle w:val="Koptekst"/>
    </w:pPr>
    <w:r>
      <w:rPr>
        <w:noProof/>
      </w:rPr>
      <w:drawing>
        <wp:anchor distT="0" distB="0" distL="114300" distR="114300" simplePos="0" relativeHeight="251659264" behindDoc="1" locked="0" layoutInCell="1" allowOverlap="1" wp14:anchorId="3322FD1F" wp14:editId="7AA48E4D">
          <wp:simplePos x="0" y="0"/>
          <wp:positionH relativeFrom="margin">
            <wp:align>right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90A5E3" w14:textId="0D6BA586" w:rsidR="00D76EFD" w:rsidRDefault="00BE1094" w:rsidP="00D76EFD">
    <w:pPr>
      <w:pStyle w:val="Koptekst"/>
    </w:pPr>
    <w:r>
      <w:rPr>
        <w:noProof/>
      </w:rPr>
      <w:drawing>
        <wp:anchor distT="0" distB="0" distL="114300" distR="114300" simplePos="0" relativeHeight="251660288" behindDoc="0" locked="0" layoutInCell="1" allowOverlap="1" wp14:anchorId="542FCA6E" wp14:editId="75B9C238">
          <wp:simplePos x="0" y="0"/>
          <wp:positionH relativeFrom="margin">
            <wp:align>left</wp:align>
          </wp:positionH>
          <wp:positionV relativeFrom="paragraph">
            <wp:posOffset>25400</wp:posOffset>
          </wp:positionV>
          <wp:extent cx="742950" cy="742950"/>
          <wp:effectExtent l="0" t="0" r="0" b="0"/>
          <wp:wrapNone/>
          <wp:docPr id="66467011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pic:spPr>
              </pic:pic>
            </a:graphicData>
          </a:graphic>
          <wp14:sizeRelH relativeFrom="page">
            <wp14:pctWidth>0</wp14:pctWidth>
          </wp14:sizeRelH>
          <wp14:sizeRelV relativeFrom="page">
            <wp14:pctHeight>0</wp14:pctHeight>
          </wp14:sizeRelV>
        </wp:anchor>
      </w:drawing>
    </w:r>
  </w:p>
  <w:p w14:paraId="2238CB2F" w14:textId="78BFDF4A" w:rsidR="00D76EFD" w:rsidRDefault="00D76EFD" w:rsidP="00D76EFD">
    <w:pPr>
      <w:pStyle w:val="Koptekst"/>
    </w:pPr>
  </w:p>
  <w:p w14:paraId="77D79C1E" w14:textId="5AC04B0A" w:rsidR="00D76EFD" w:rsidRDefault="00D76EFD" w:rsidP="00D76EFD">
    <w:pPr>
      <w:pStyle w:val="Koptekst"/>
    </w:pPr>
    <w:r>
      <w:rPr>
        <w:color w:val="BFBFBF" w:themeColor="background1" w:themeShade="BF"/>
        <w:sz w:val="16"/>
        <w:szCs w:val="16"/>
      </w:rPr>
      <w:tab/>
    </w:r>
    <w:r>
      <w:rPr>
        <w:color w:val="BFBFBF" w:themeColor="background1" w:themeShade="BF"/>
        <w:sz w:val="16"/>
        <w:szCs w:val="16"/>
      </w:rPr>
      <w:tab/>
    </w: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shd w:val="clear" w:color="auto" w:fill="auto"/>
        </w:tcPr>
        <w:p w14:paraId="2713C26E" w14:textId="77777777" w:rsidR="00713A38" w:rsidRDefault="00713A38" w:rsidP="002D1748">
          <w:pPr>
            <w:pStyle w:val="Kenmerk"/>
          </w:pPr>
        </w:p>
      </w:tc>
      <w:tc>
        <w:tcPr>
          <w:tcW w:w="10763" w:type="dxa"/>
          <w:shd w:val="clear" w:color="auto" w:fill="auto"/>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700FE"/>
    <w:rsid w:val="00081E8B"/>
    <w:rsid w:val="00087F8F"/>
    <w:rsid w:val="000958B7"/>
    <w:rsid w:val="000B0647"/>
    <w:rsid w:val="000C476C"/>
    <w:rsid w:val="000D2944"/>
    <w:rsid w:val="000D5131"/>
    <w:rsid w:val="000D7F29"/>
    <w:rsid w:val="000E3F54"/>
    <w:rsid w:val="000F2D4E"/>
    <w:rsid w:val="000F5E05"/>
    <w:rsid w:val="000F5F8B"/>
    <w:rsid w:val="000F728F"/>
    <w:rsid w:val="00101DFF"/>
    <w:rsid w:val="00110466"/>
    <w:rsid w:val="00130C9A"/>
    <w:rsid w:val="00146ED6"/>
    <w:rsid w:val="00153860"/>
    <w:rsid w:val="00155D2D"/>
    <w:rsid w:val="00161A9D"/>
    <w:rsid w:val="001737AD"/>
    <w:rsid w:val="0018569D"/>
    <w:rsid w:val="001873E8"/>
    <w:rsid w:val="00196CA2"/>
    <w:rsid w:val="001A1C14"/>
    <w:rsid w:val="001B1F7E"/>
    <w:rsid w:val="001B65DE"/>
    <w:rsid w:val="001C03BE"/>
    <w:rsid w:val="001C5E61"/>
    <w:rsid w:val="001D450F"/>
    <w:rsid w:val="001E2B72"/>
    <w:rsid w:val="001E2D3E"/>
    <w:rsid w:val="001E6A40"/>
    <w:rsid w:val="00222D71"/>
    <w:rsid w:val="002233FC"/>
    <w:rsid w:val="00225C27"/>
    <w:rsid w:val="00225F54"/>
    <w:rsid w:val="002304A9"/>
    <w:rsid w:val="0023628B"/>
    <w:rsid w:val="00245C63"/>
    <w:rsid w:val="002644B1"/>
    <w:rsid w:val="00270385"/>
    <w:rsid w:val="00274666"/>
    <w:rsid w:val="0028603A"/>
    <w:rsid w:val="002936E3"/>
    <w:rsid w:val="00294087"/>
    <w:rsid w:val="002960F9"/>
    <w:rsid w:val="002A16DF"/>
    <w:rsid w:val="002A3A09"/>
    <w:rsid w:val="002D1748"/>
    <w:rsid w:val="002E0806"/>
    <w:rsid w:val="002E1D90"/>
    <w:rsid w:val="002E48FD"/>
    <w:rsid w:val="002F4685"/>
    <w:rsid w:val="003018AB"/>
    <w:rsid w:val="00317079"/>
    <w:rsid w:val="00320FA6"/>
    <w:rsid w:val="00324DC8"/>
    <w:rsid w:val="003369A3"/>
    <w:rsid w:val="003518C1"/>
    <w:rsid w:val="00352E6E"/>
    <w:rsid w:val="00370A69"/>
    <w:rsid w:val="00373C81"/>
    <w:rsid w:val="0038157E"/>
    <w:rsid w:val="003A4A36"/>
    <w:rsid w:val="003E0A90"/>
    <w:rsid w:val="003F6071"/>
    <w:rsid w:val="00413744"/>
    <w:rsid w:val="0042259D"/>
    <w:rsid w:val="004317A3"/>
    <w:rsid w:val="004357C1"/>
    <w:rsid w:val="00444721"/>
    <w:rsid w:val="00464D2A"/>
    <w:rsid w:val="00471103"/>
    <w:rsid w:val="0047456A"/>
    <w:rsid w:val="004755FF"/>
    <w:rsid w:val="0049169D"/>
    <w:rsid w:val="004A2836"/>
    <w:rsid w:val="004C00FA"/>
    <w:rsid w:val="004E2F3F"/>
    <w:rsid w:val="004F2305"/>
    <w:rsid w:val="00543508"/>
    <w:rsid w:val="00547595"/>
    <w:rsid w:val="005576FD"/>
    <w:rsid w:val="00573DEF"/>
    <w:rsid w:val="005769AD"/>
    <w:rsid w:val="00594523"/>
    <w:rsid w:val="00595803"/>
    <w:rsid w:val="00597891"/>
    <w:rsid w:val="005B1943"/>
    <w:rsid w:val="005B6D4C"/>
    <w:rsid w:val="005C1431"/>
    <w:rsid w:val="005D04E3"/>
    <w:rsid w:val="005D4605"/>
    <w:rsid w:val="005F623D"/>
    <w:rsid w:val="006019E7"/>
    <w:rsid w:val="006029F6"/>
    <w:rsid w:val="006114DD"/>
    <w:rsid w:val="00612F23"/>
    <w:rsid w:val="006139E7"/>
    <w:rsid w:val="00625A55"/>
    <w:rsid w:val="006270D4"/>
    <w:rsid w:val="006445DE"/>
    <w:rsid w:val="00644793"/>
    <w:rsid w:val="00657D34"/>
    <w:rsid w:val="00663D80"/>
    <w:rsid w:val="00665F82"/>
    <w:rsid w:val="00676F05"/>
    <w:rsid w:val="006C1F7B"/>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D21F3"/>
    <w:rsid w:val="007D4666"/>
    <w:rsid w:val="007E5C55"/>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D33C4"/>
    <w:rsid w:val="008D4C91"/>
    <w:rsid w:val="00905574"/>
    <w:rsid w:val="00907863"/>
    <w:rsid w:val="00911E57"/>
    <w:rsid w:val="00923CEE"/>
    <w:rsid w:val="009246DA"/>
    <w:rsid w:val="00926422"/>
    <w:rsid w:val="00930C49"/>
    <w:rsid w:val="009325FB"/>
    <w:rsid w:val="00943FF0"/>
    <w:rsid w:val="00971779"/>
    <w:rsid w:val="009742A8"/>
    <w:rsid w:val="00982DBD"/>
    <w:rsid w:val="009856BF"/>
    <w:rsid w:val="00993528"/>
    <w:rsid w:val="009A0D2B"/>
    <w:rsid w:val="009B5BA2"/>
    <w:rsid w:val="009C5116"/>
    <w:rsid w:val="009C72F0"/>
    <w:rsid w:val="009D102C"/>
    <w:rsid w:val="009D653E"/>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6A06"/>
    <w:rsid w:val="00AA38FE"/>
    <w:rsid w:val="00AF1471"/>
    <w:rsid w:val="00AF48F9"/>
    <w:rsid w:val="00B13A1B"/>
    <w:rsid w:val="00B42CEF"/>
    <w:rsid w:val="00B4408E"/>
    <w:rsid w:val="00B47772"/>
    <w:rsid w:val="00B550B9"/>
    <w:rsid w:val="00B6114C"/>
    <w:rsid w:val="00B731E4"/>
    <w:rsid w:val="00B77818"/>
    <w:rsid w:val="00B80EC3"/>
    <w:rsid w:val="00B8655F"/>
    <w:rsid w:val="00B9730D"/>
    <w:rsid w:val="00BA51C5"/>
    <w:rsid w:val="00BA6D84"/>
    <w:rsid w:val="00BB1CB3"/>
    <w:rsid w:val="00BC2211"/>
    <w:rsid w:val="00BE1094"/>
    <w:rsid w:val="00BF0858"/>
    <w:rsid w:val="00BF63CE"/>
    <w:rsid w:val="00C10DA1"/>
    <w:rsid w:val="00C14108"/>
    <w:rsid w:val="00C24684"/>
    <w:rsid w:val="00C32970"/>
    <w:rsid w:val="00C42533"/>
    <w:rsid w:val="00C612F9"/>
    <w:rsid w:val="00C832FC"/>
    <w:rsid w:val="00C94B41"/>
    <w:rsid w:val="00CA14F4"/>
    <w:rsid w:val="00CB6C20"/>
    <w:rsid w:val="00CC406D"/>
    <w:rsid w:val="00CD779C"/>
    <w:rsid w:val="00CF7AF9"/>
    <w:rsid w:val="00D05FC7"/>
    <w:rsid w:val="00D17E42"/>
    <w:rsid w:val="00D40560"/>
    <w:rsid w:val="00D4268A"/>
    <w:rsid w:val="00D54DEA"/>
    <w:rsid w:val="00D57B19"/>
    <w:rsid w:val="00D76EFD"/>
    <w:rsid w:val="00D8453C"/>
    <w:rsid w:val="00DA7EF0"/>
    <w:rsid w:val="00DC210E"/>
    <w:rsid w:val="00DC3AD8"/>
    <w:rsid w:val="00DC7A91"/>
    <w:rsid w:val="00DD0305"/>
    <w:rsid w:val="00DD1C06"/>
    <w:rsid w:val="00E37248"/>
    <w:rsid w:val="00E70C32"/>
    <w:rsid w:val="00E83488"/>
    <w:rsid w:val="00E9456E"/>
    <w:rsid w:val="00EC3AD8"/>
    <w:rsid w:val="00ED3122"/>
    <w:rsid w:val="00ED3DEB"/>
    <w:rsid w:val="00ED6943"/>
    <w:rsid w:val="00F10F4C"/>
    <w:rsid w:val="00F2134F"/>
    <w:rsid w:val="00F23CC1"/>
    <w:rsid w:val="00F349BD"/>
    <w:rsid w:val="00F428B4"/>
    <w:rsid w:val="00F46E1D"/>
    <w:rsid w:val="00F70DCF"/>
    <w:rsid w:val="00F7367D"/>
    <w:rsid w:val="00F8403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15:docId w15:val="{676DDB94-0B91-48BC-952C-D01DBBF5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425CF108-BCD3-46BF-B8C7-692F4B1E7FB5}"/>
      </w:docPartPr>
      <w:docPartBody>
        <w:p w:rsidR="002A2731" w:rsidRDefault="0072657A">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57A"/>
    <w:rsid w:val="002233FC"/>
    <w:rsid w:val="002A2731"/>
    <w:rsid w:val="004C00FA"/>
    <w:rsid w:val="0072657A"/>
    <w:rsid w:val="007A763D"/>
    <w:rsid w:val="0084433E"/>
    <w:rsid w:val="00927C9A"/>
    <w:rsid w:val="00971779"/>
    <w:rsid w:val="00A460A7"/>
    <w:rsid w:val="00A802DD"/>
    <w:rsid w:val="00B9730D"/>
    <w:rsid w:val="00CD779C"/>
    <w:rsid w:val="00F840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2657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RCUS45HN67DU-974321440-344989</_dlc_DocId>
    <_dlc_DocIdUrl xmlns="558c601a-c172-4142-980b-33deeaa1e95d">
      <Url>https://sscons.sharepoint.com/sites/ORG-IC/_layouts/15/DocIdRedir.aspx?ID=RCUS45HN67DU-974321440-344989</Url>
      <Description>RCUS45HN67DU-974321440-344989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86629-AE00-475E-A377-6C216057BF35}">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53a6abda-90da-49fb-90ff-6b2b9e1bb81d"/>
    <ds:schemaRef ds:uri="http://purl.org/dc/dcmitype/"/>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3.xml><?xml version="1.0" encoding="utf-8"?>
<ds:datastoreItem xmlns:ds="http://schemas.openxmlformats.org/officeDocument/2006/customXml" ds:itemID="{66006C22-9480-46F0-9876-69157F70D633}">
  <ds:schemaRefs>
    <ds:schemaRef ds:uri="http://schemas.microsoft.com/sharepoint/events"/>
  </ds:schemaRefs>
</ds:datastoreItem>
</file>

<file path=customXml/itemProps4.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5.xml><?xml version="1.0" encoding="utf-8"?>
<ds:datastoreItem xmlns:ds="http://schemas.openxmlformats.org/officeDocument/2006/customXml" ds:itemID="{D68E3AAE-5A77-4F4C-8B41-AD61E910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256</Words>
  <Characters>1423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Jur Dekker</cp:lastModifiedBy>
  <cp:revision>7</cp:revision>
  <cp:lastPrinted>2019-01-04T09:57:00Z</cp:lastPrinted>
  <dcterms:created xsi:type="dcterms:W3CDTF">2025-07-07T11:13:00Z</dcterms:created>
  <dcterms:modified xsi:type="dcterms:W3CDTF">2025-07-17T10:23:00Z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b4215ceb-f7d2-4e52-9d57-126ed84779b2</vt:lpwstr>
  </property>
  <property fmtid="{D5CDD505-2E9C-101B-9397-08002B2CF9AE}" pid="4" name="MediaServiceImageTags">
    <vt:lpwstr/>
  </property>
</Properties>
</file>